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66445148" name="06cd41e0-63b9-11f0-83b7-a58d05dd2a1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288273" name="06cd41e0-63b9-11f0-83b7-a58d05dd2a1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27633" name="1ad2af40-63b9-11f0-a467-9374572d7d5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8957997" name="1ad2af40-63b9-11f0-a467-9374572d7d5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28976144" name="2d849a90-63b9-11f0-810d-9f8ee63b63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8466916" name="2d849a90-63b9-11f0-810d-9f8ee63b637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/ Bad / WC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72601258" name="3ec96150-63b9-11f0-b756-1518c415fb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2883569" name="3ec96150-63b9-11f0-b756-1518c415fb5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7060216" name="cc14cc20-63b9-11f0-8354-295e5b7a07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948935" name="cc14cc20-63b9-11f0-8354-295e5b7a07d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7107962" name="e0718140-63b9-11f0-9e16-f1dbde5ebdb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5805947" name="e0718140-63b9-11f0-9e16-f1dbde5ebdb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68043384" name="f0965910-63b9-11f0-9ba0-f9798b5606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5333144" name="f0965910-63b9-11f0-9ba0-f9798b56067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73663896" name="61ac8b10-63ba-11f0-9c69-65838ff1a6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6169746" name="61ac8b10-63ba-11f0-9c69-65838ff1a6b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31895612" name="75cbc200-63ba-11f0-9227-8142616b1dd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5235545" name="75cbc200-63ba-11f0-9227-8142616b1dd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87998748" name="873c7ac0-63ba-11f0-be9f-89a30cc930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6547501" name="873c7ac0-63ba-11f0-be9f-89a30cc9305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Wohnzimmer / Gang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9497262" name="41947d50-63bb-11f0-a29a-eb7f4b3aa3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7918456" name="41947d50-63bb-11f0-a29a-eb7f4b3aa3a4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Wohnzimmer / Gang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79585563" name="57b354d0-63bb-11f0-bb53-55f5b0c865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3487122" name="57b354d0-63bb-11f0-bb53-55f5b0c86545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54072961" name="6d4ecb80-63bb-11f0-be5e-8f31ec79c1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2245561" name="6d4ecb80-63bb-11f0-be5e-8f31ec79c17c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23621005" name="8601bb60-63bb-11f0-a0cc-23c3f32ee66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1772176" name="8601bb60-63bb-11f0-a0cc-23c3f32ee668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3.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65070442" name="ccf0f3f0-63bc-11f0-b483-4f7d1d552b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7628226" name="ccf0f3f0-63bc-11f0-b483-4f7d1d552b86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Glärnischstrasse 148, 8708 Männedorf</w:t>
          </w:r>
        </w:p>
        <w:p>
          <w:pPr>
            <w:spacing w:before="0" w:after="0"/>
          </w:pPr>
          <w:r>
            <w:t>406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